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EFD" w:rsidRPr="0097298F" w:rsidRDefault="00A26EFD" w:rsidP="00A26EFD">
      <w:pPr>
        <w:pStyle w:val="BijlageGenummerdKop"/>
      </w:pPr>
      <w:bookmarkStart w:id="0" w:name="_Ref67426187"/>
      <w:bookmarkStart w:id="1" w:name="_Ref67426193"/>
      <w:bookmarkStart w:id="2" w:name="_Toc123644088"/>
      <w:bookmarkStart w:id="3" w:name="_Toc232580350"/>
      <w:bookmarkStart w:id="4" w:name="_Toc232582939"/>
      <w:bookmarkStart w:id="5" w:name="_Toc232586989"/>
      <w:bookmarkStart w:id="6" w:name="bwKopBijlage_A"/>
      <w:r w:rsidRPr="0097298F">
        <w:t>Aanmeldingsformulier</w:t>
      </w:r>
      <w:bookmarkEnd w:id="0"/>
      <w:bookmarkEnd w:id="1"/>
      <w:bookmarkEnd w:id="2"/>
    </w:p>
    <w:p w:rsidR="00A26EFD" w:rsidRPr="0097298F" w:rsidRDefault="00A26EFD" w:rsidP="00A26EFD">
      <w:pPr>
        <w:rPr>
          <w:rFonts w:cs="V&amp;W Syntax (Adobe)"/>
          <w:color w:val="000000"/>
          <w:lang w:val="nl-NL"/>
        </w:rPr>
      </w:pPr>
      <w:bookmarkStart w:id="7" w:name="bwBijl_A_AP_NO_CD_blok1"/>
      <w:bookmarkEnd w:id="3"/>
      <w:bookmarkEnd w:id="4"/>
      <w:bookmarkEnd w:id="5"/>
      <w:bookmarkEnd w:id="6"/>
      <w:r w:rsidRPr="0097298F">
        <w:rPr>
          <w:rFonts w:cs="V&amp;W Syntax (Adobe)"/>
          <w:color w:val="000000"/>
          <w:lang w:val="nl-NL"/>
        </w:rPr>
        <w:t xml:space="preserve">Ter zake van de </w:t>
      </w:r>
      <w:bookmarkStart w:id="8" w:name="bwBijl_A_AP_NO_CD_GG0_uit"/>
      <w:r w:rsidRPr="0097298F">
        <w:rPr>
          <w:rFonts w:cs="V&amp;W Syntax (Adobe)"/>
          <w:vanish/>
          <w:color w:val="E0E0E0"/>
          <w:lang w:val="nl-NL"/>
        </w:rPr>
        <w:t xml:space="preserve">selectie voor </w:t>
      </w:r>
      <w:bookmarkEnd w:id="8"/>
      <w:r w:rsidRPr="0097298F">
        <w:rPr>
          <w:rFonts w:cs="V&amp;W Syntax (Adobe)"/>
          <w:color w:val="000000"/>
          <w:lang w:val="nl-NL"/>
        </w:rPr>
        <w:t xml:space="preserve">aanbesteding volgens de </w:t>
      </w:r>
      <w:bookmarkStart w:id="9" w:name="bwBijl_A_AP_NO"/>
      <w:r w:rsidRPr="0097298F">
        <w:rPr>
          <w:rFonts w:cs="V&amp;W Syntax (Adobe)"/>
          <w:vanish/>
          <w:color w:val="E0E0E0"/>
          <w:lang w:val="nl-NL"/>
        </w:rPr>
        <w:t xml:space="preserve">niet-openbare </w:t>
      </w:r>
      <w:proofErr w:type="spellStart"/>
      <w:r w:rsidRPr="0097298F">
        <w:rPr>
          <w:rFonts w:cs="V&amp;W Syntax (Adobe)"/>
          <w:vanish/>
          <w:color w:val="E0E0E0"/>
          <w:lang w:val="nl-NL"/>
        </w:rPr>
        <w:t>procedure</w:t>
      </w:r>
      <w:bookmarkStart w:id="10" w:name="bwBijl_A_AP_CD"/>
      <w:bookmarkEnd w:id="9"/>
      <w:r w:rsidRPr="0097298F">
        <w:rPr>
          <w:rFonts w:cs="V&amp;W Syntax (Adobe)"/>
          <w:color w:val="000000"/>
          <w:lang w:val="nl-NL"/>
        </w:rPr>
        <w:t>concurrentiegerichte</w:t>
      </w:r>
      <w:proofErr w:type="spellEnd"/>
      <w:r w:rsidRPr="0097298F">
        <w:rPr>
          <w:rFonts w:cs="V&amp;W Syntax (Adobe)"/>
          <w:color w:val="000000"/>
          <w:lang w:val="nl-NL"/>
        </w:rPr>
        <w:t xml:space="preserve"> dialoog</w:t>
      </w:r>
      <w:bookmarkEnd w:id="10"/>
      <w:r w:rsidRPr="0097298F">
        <w:rPr>
          <w:rFonts w:cs="V&amp;W Syntax (Adobe)"/>
          <w:color w:val="000000"/>
          <w:lang w:val="nl-NL"/>
        </w:rPr>
        <w:t xml:space="preserve">, zoals omschreven in hoofdstuk </w:t>
      </w:r>
      <w:bookmarkStart w:id="11" w:name="bwBijl_A_AP_NO_2"/>
      <w:r w:rsidRPr="0097298F">
        <w:rPr>
          <w:rFonts w:cs="V&amp;W Syntax (Adobe)"/>
          <w:vanish/>
          <w:color w:val="E0E0E0"/>
          <w:lang w:val="nl-NL"/>
        </w:rPr>
        <w:t>3</w:t>
      </w:r>
      <w:bookmarkStart w:id="12" w:name="bwBijl_A_AP_CD_2"/>
      <w:bookmarkEnd w:id="11"/>
      <w:r w:rsidRPr="0097298F">
        <w:rPr>
          <w:rFonts w:cs="V&amp;W Syntax (Adobe)"/>
          <w:color w:val="000000"/>
          <w:lang w:val="nl-NL"/>
        </w:rPr>
        <w:t>4</w:t>
      </w:r>
      <w:bookmarkEnd w:id="12"/>
      <w:r w:rsidRPr="0097298F">
        <w:rPr>
          <w:rFonts w:cs="V&amp;W Syntax (Adobe)"/>
          <w:color w:val="000000"/>
          <w:lang w:val="nl-NL"/>
        </w:rPr>
        <w:t xml:space="preserve"> van het ARW 2016, van de opdracht met zaaknummer </w:t>
      </w:r>
      <w:r w:rsidRPr="003D74E8">
        <w:rPr>
          <w:color w:val="000000"/>
          <w:lang w:val="nl-NL"/>
        </w:rPr>
        <w:t>31159705</w:t>
      </w:r>
      <w:r w:rsidRPr="0097298F">
        <w:rPr>
          <w:rFonts w:cs="V&amp;W Syntax (Adobe)"/>
          <w:color w:val="000000"/>
          <w:lang w:val="nl-NL"/>
        </w:rPr>
        <w:t xml:space="preserve"> </w:t>
      </w:r>
      <w:r w:rsidRPr="0097298F">
        <w:rPr>
          <w:color w:val="000000"/>
          <w:lang w:val="nl-NL"/>
        </w:rPr>
        <w:t xml:space="preserve">voor </w:t>
      </w:r>
      <w:r>
        <w:rPr>
          <w:color w:val="000000"/>
          <w:lang w:val="nl-NL"/>
        </w:rPr>
        <w:t xml:space="preserve">een raamovereenkomst inzake </w:t>
      </w:r>
      <w:r w:rsidRPr="0097298F">
        <w:rPr>
          <w:color w:val="000000"/>
          <w:lang w:val="nl-NL"/>
        </w:rPr>
        <w:t xml:space="preserve">het </w:t>
      </w:r>
      <w:bookmarkStart w:id="13" w:name="bwBijl_A_AP_NO_CD_2"/>
      <w:r w:rsidRPr="0097298F">
        <w:rPr>
          <w:color w:val="000000"/>
        </w:rPr>
        <w:fldChar w:fldCharType="begin"/>
      </w:r>
      <w:r w:rsidRPr="0097298F">
        <w:rPr>
          <w:color w:val="000000"/>
          <w:lang w:val="nl-NL"/>
        </w:rPr>
        <w:instrText xml:space="preserve"> DOCPROPERTY  ZAAK_ONDERWERP  \* MERGEFORMAT </w:instrText>
      </w:r>
      <w:r w:rsidRPr="0097298F">
        <w:rPr>
          <w:color w:val="000000"/>
        </w:rPr>
        <w:fldChar w:fldCharType="separate"/>
      </w:r>
      <w:r w:rsidRPr="002E684D">
        <w:rPr>
          <w:bCs/>
          <w:color w:val="000000"/>
          <w:lang w:val="nl-NL"/>
        </w:rPr>
        <w:t>Voorbereiden</w:t>
      </w:r>
      <w:r>
        <w:rPr>
          <w:color w:val="000000"/>
          <w:lang w:val="nl-NL"/>
        </w:rPr>
        <w:t xml:space="preserve"> en realiseren van variabel onderhoud aan verhardingen en kunstwerken Oost-Nederland</w:t>
      </w:r>
      <w:r w:rsidRPr="0097298F">
        <w:rPr>
          <w:bCs/>
          <w:color w:val="000000"/>
        </w:rPr>
        <w:fldChar w:fldCharType="end"/>
      </w:r>
      <w:bookmarkEnd w:id="13"/>
      <w:r w:rsidRPr="0097298F">
        <w:rPr>
          <w:rFonts w:cs="V&amp;W Syntax (Adobe)"/>
          <w:color w:val="000000"/>
          <w:lang w:val="nl-NL"/>
        </w:rPr>
        <w:t>.</w:t>
      </w:r>
    </w:p>
    <w:p w:rsidR="00A26EFD" w:rsidRPr="0097298F" w:rsidRDefault="00A26EFD" w:rsidP="00A26EFD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:rsidR="00A26EFD" w:rsidRPr="0097298F" w:rsidRDefault="00A26EFD" w:rsidP="00A26EFD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:rsidR="00A26EFD" w:rsidRPr="0097298F" w:rsidRDefault="00A26EFD" w:rsidP="00A26EFD">
      <w:pPr>
        <w:numPr>
          <w:ilvl w:val="0"/>
          <w:numId w:val="31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 w:rsidRPr="0097298F">
        <w:rPr>
          <w:rFonts w:cs="Verdana"/>
          <w:b/>
          <w:bCs/>
          <w:color w:val="000000"/>
          <w:lang w:val="nl-NL"/>
        </w:rPr>
        <w:t xml:space="preserve">Gegevens aanbesteder: </w:t>
      </w:r>
      <w:bookmarkStart w:id="14" w:name="bwBijl_A_AP_NO_CD_HT_1"/>
      <w:r w:rsidRPr="0097298F">
        <w:rPr>
          <w:rStyle w:val="Verborgentekst"/>
          <w:lang w:val="nl-NL"/>
        </w:rPr>
        <w:t xml:space="preserve">(in te vullen door de aanbesteder) </w:t>
      </w:r>
      <w:bookmarkEnd w:id="14"/>
      <w:r w:rsidRPr="0097298F">
        <w:rPr>
          <w:rFonts w:cs="Verdana"/>
          <w:b/>
          <w:bCs/>
          <w:color w:val="000000"/>
          <w:lang w:val="nl-NL"/>
        </w:rPr>
        <w:br/>
      </w:r>
      <w:r w:rsidRPr="0097298F">
        <w:rPr>
          <w:color w:val="000000"/>
          <w:lang w:val="nl-NL"/>
        </w:rPr>
        <w:t>Rijkswaterstaat</w:t>
      </w:r>
      <w:r w:rsidRPr="0097298F">
        <w:rPr>
          <w:color w:val="000000"/>
          <w:lang w:val="nl-NL"/>
        </w:rPr>
        <w:tab/>
        <w:t xml:space="preserve"> </w:t>
      </w:r>
      <w:bookmarkStart w:id="15" w:name="bwBijl_A_AP_NO_CD_3"/>
      <w:r w:rsidRPr="0097298F">
        <w:rPr>
          <w:color w:val="000000"/>
        </w:rPr>
        <w:fldChar w:fldCharType="begin"/>
      </w:r>
      <w:r w:rsidRPr="0097298F">
        <w:rPr>
          <w:color w:val="000000"/>
          <w:lang w:val="nl-NL"/>
        </w:rPr>
        <w:instrText xml:space="preserve"> DOCPROPERTY  AFZ_NAAM2  \* MERGEFORMAT </w:instrText>
      </w:r>
      <w:r w:rsidRPr="0097298F">
        <w:rPr>
          <w:color w:val="000000"/>
        </w:rPr>
        <w:fldChar w:fldCharType="separate"/>
      </w:r>
      <w:r>
        <w:rPr>
          <w:color w:val="000000"/>
          <w:lang w:val="nl-NL"/>
        </w:rPr>
        <w:t>Programma's, Projecten en Onderhoud</w:t>
      </w:r>
      <w:r w:rsidRPr="0097298F">
        <w:rPr>
          <w:color w:val="000000"/>
        </w:rPr>
        <w:fldChar w:fldCharType="end"/>
      </w:r>
      <w:bookmarkEnd w:id="15"/>
    </w:p>
    <w:p w:rsidR="00A26EFD" w:rsidRPr="0097298F" w:rsidRDefault="00A26EFD" w:rsidP="00A26EFD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97298F">
        <w:rPr>
          <w:rFonts w:cs="Verdana"/>
          <w:color w:val="000000"/>
          <w:sz w:val="18"/>
          <w:lang w:val="nl-NL"/>
        </w:rPr>
        <w:t>Adres:</w:t>
      </w:r>
      <w:r w:rsidRPr="0097298F">
        <w:rPr>
          <w:rFonts w:cs="Verdana"/>
          <w:color w:val="000000"/>
          <w:sz w:val="18"/>
          <w:lang w:val="nl-NL"/>
        </w:rPr>
        <w:tab/>
        <w:t xml:space="preserve"> </w:t>
      </w:r>
      <w:bookmarkStart w:id="16" w:name="bwBijl_A_AP_NO_CD_4"/>
      <w:r w:rsidRPr="0097298F">
        <w:rPr>
          <w:rStyle w:val="referentiegegevens"/>
          <w:color w:val="000000"/>
        </w:rPr>
        <w:fldChar w:fldCharType="begin"/>
      </w:r>
      <w:r w:rsidRPr="0097298F">
        <w:rPr>
          <w:rStyle w:val="referentiegegevens"/>
          <w:color w:val="000000"/>
          <w:lang w:val="nl-NL"/>
        </w:rPr>
        <w:instrText xml:space="preserve"> DOCPROPERTY </w:instrText>
      </w:r>
      <w:r w:rsidRPr="0097298F">
        <w:rPr>
          <w:rFonts w:cs="Arial"/>
          <w:color w:val="000000"/>
          <w:sz w:val="18"/>
          <w:lang w:val="nl-NL"/>
        </w:rPr>
        <w:instrText>AFZ_POSTBUS</w:instrText>
      </w:r>
      <w:r w:rsidRPr="0097298F">
        <w:rPr>
          <w:rStyle w:val="referentiegegevens"/>
          <w:color w:val="000000"/>
          <w:lang w:val="nl-NL"/>
        </w:rPr>
        <w:instrText xml:space="preserve"> </w:instrText>
      </w:r>
      <w:r w:rsidRPr="0097298F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  <w:lang w:val="nl-NL"/>
        </w:rPr>
        <w:t>Griffioenlaan 2, 3526 LA Utrecht</w:t>
      </w:r>
      <w:r w:rsidRPr="0097298F">
        <w:rPr>
          <w:rStyle w:val="referentiegegevens"/>
          <w:color w:val="000000"/>
        </w:rPr>
        <w:fldChar w:fldCharType="end"/>
      </w:r>
      <w:bookmarkEnd w:id="16"/>
    </w:p>
    <w:p w:rsidR="00A26EFD" w:rsidRPr="0097298F" w:rsidRDefault="00A26EFD" w:rsidP="00A26EFD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97298F">
        <w:rPr>
          <w:rFonts w:cs="Verdana"/>
          <w:color w:val="000000"/>
          <w:lang w:val="nl-NL"/>
        </w:rPr>
        <w:tab/>
      </w:r>
      <w:bookmarkStart w:id="17" w:name="bwBijl_A_AP_NO_CD_5"/>
      <w:r w:rsidRPr="0097298F">
        <w:rPr>
          <w:rStyle w:val="referentiegegevens"/>
          <w:color w:val="000000"/>
        </w:rPr>
        <w:fldChar w:fldCharType="begin"/>
      </w:r>
      <w:r w:rsidRPr="0097298F">
        <w:rPr>
          <w:rStyle w:val="referentiegegevens"/>
          <w:color w:val="000000"/>
          <w:lang w:val="nl-NL"/>
        </w:rPr>
        <w:instrText xml:space="preserve"> DOCPROPERTY </w:instrText>
      </w:r>
      <w:r w:rsidRPr="0097298F">
        <w:rPr>
          <w:rFonts w:cs="Arial"/>
          <w:color w:val="000000"/>
          <w:lang w:val="nl-NL"/>
        </w:rPr>
        <w:instrText>AFZ_POSTBUS_POSTCODE_PLAATS</w:instrText>
      </w:r>
      <w:r w:rsidRPr="0097298F">
        <w:rPr>
          <w:rStyle w:val="referentiegegevens"/>
          <w:color w:val="000000"/>
          <w:lang w:val="nl-NL"/>
        </w:rPr>
        <w:instrText xml:space="preserve"> </w:instrText>
      </w:r>
      <w:r w:rsidRPr="0097298F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  <w:lang w:val="nl-NL"/>
        </w:rPr>
        <w:t>Postbus 2232, 3500 GE Utrecht</w:t>
      </w:r>
      <w:r w:rsidRPr="0097298F">
        <w:rPr>
          <w:rStyle w:val="referentiegegevens"/>
          <w:color w:val="000000"/>
        </w:rPr>
        <w:fldChar w:fldCharType="end"/>
      </w:r>
      <w:bookmarkEnd w:id="17"/>
    </w:p>
    <w:p w:rsidR="00A26EFD" w:rsidRPr="0097298F" w:rsidRDefault="00A26EFD" w:rsidP="00A26EFD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Style w:val="Verborgentekst"/>
          <w:lang w:val="nl-NL"/>
        </w:rPr>
      </w:pPr>
      <w:bookmarkStart w:id="18" w:name="bwBijl_A_AP_NO_CD_HT_2"/>
      <w:r w:rsidRPr="0097298F">
        <w:rPr>
          <w:rStyle w:val="Verborgentekst"/>
          <w:lang w:val="nl-NL"/>
        </w:rPr>
        <w:t>Neem de gegevens over uit de aankondiging</w:t>
      </w:r>
    </w:p>
    <w:bookmarkEnd w:id="18"/>
    <w:p w:rsidR="00A26EFD" w:rsidRPr="0097298F" w:rsidRDefault="00A26EFD" w:rsidP="00A26EFD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:rsidR="00A26EFD" w:rsidRPr="009A10DC" w:rsidRDefault="00A26EFD" w:rsidP="00A26EFD">
      <w:pPr>
        <w:tabs>
          <w:tab w:val="left" w:pos="2098"/>
        </w:tabs>
        <w:rPr>
          <w:color w:val="000000"/>
          <w:lang w:val="nl-NL"/>
        </w:rPr>
      </w:pPr>
      <w:r w:rsidRPr="009A10DC">
        <w:rPr>
          <w:rFonts w:cs="Verdana"/>
          <w:color w:val="000000"/>
          <w:lang w:val="nl-NL"/>
        </w:rPr>
        <w:t>Contactpersoon:</w:t>
      </w:r>
      <w:r w:rsidR="00E82BE0">
        <w:rPr>
          <w:rFonts w:cs="Verdana"/>
          <w:color w:val="000000"/>
          <w:lang w:val="nl-NL"/>
        </w:rPr>
        <w:t xml:space="preserve"> de heer B.R. Rutjes</w:t>
      </w:r>
    </w:p>
    <w:p w:rsidR="00A26EFD" w:rsidRPr="0097298F" w:rsidRDefault="00A26EFD" w:rsidP="00A26EFD">
      <w:pPr>
        <w:tabs>
          <w:tab w:val="left" w:pos="2098"/>
        </w:tabs>
        <w:rPr>
          <w:rFonts w:cs="Verdana"/>
          <w:color w:val="000000"/>
          <w:lang w:val="de-DE"/>
        </w:rPr>
      </w:pPr>
      <w:proofErr w:type="spellStart"/>
      <w:r w:rsidRPr="009A10DC">
        <w:rPr>
          <w:rFonts w:cs="Verdana"/>
          <w:color w:val="000000"/>
          <w:lang w:val="de-DE"/>
        </w:rPr>
        <w:t>E-mail</w:t>
      </w:r>
      <w:proofErr w:type="spellEnd"/>
      <w:r w:rsidRPr="009A10DC">
        <w:rPr>
          <w:rFonts w:cs="Verdana"/>
          <w:color w:val="000000"/>
          <w:lang w:val="de-DE"/>
        </w:rPr>
        <w:t>:</w:t>
      </w:r>
      <w:r w:rsidR="00E82BE0">
        <w:rPr>
          <w:rFonts w:cs="Verdana"/>
          <w:color w:val="000000"/>
          <w:lang w:val="de-DE"/>
        </w:rPr>
        <w:t xml:space="preserve"> aanbestedingsteam-gww@rws.nl </w:t>
      </w:r>
      <w:r w:rsidRPr="009A10DC">
        <w:rPr>
          <w:rFonts w:cs="Verdana"/>
          <w:color w:val="000000"/>
          <w:lang w:val="de-DE"/>
        </w:rPr>
        <w:t xml:space="preserve"> </w:t>
      </w:r>
    </w:p>
    <w:p w:rsidR="00A26EFD" w:rsidRPr="0097298F" w:rsidRDefault="00A26EFD" w:rsidP="00A26EFD">
      <w:pPr>
        <w:spacing w:line="260" w:lineRule="atLeast"/>
        <w:ind w:left="1418"/>
        <w:rPr>
          <w:rFonts w:cs="Verdana"/>
          <w:color w:val="000000"/>
          <w:lang w:val="de-DE"/>
        </w:rPr>
      </w:pPr>
    </w:p>
    <w:p w:rsidR="00A26EFD" w:rsidRPr="0097298F" w:rsidRDefault="00A26EFD" w:rsidP="00A26EFD">
      <w:pPr>
        <w:numPr>
          <w:ilvl w:val="0"/>
          <w:numId w:val="31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97298F">
        <w:rPr>
          <w:rFonts w:cs="Verdana"/>
          <w:b/>
          <w:bCs/>
          <w:color w:val="000000"/>
          <w:lang w:val="nl-NL"/>
        </w:rPr>
        <w:t xml:space="preserve">Gegevens gegadigde: </w:t>
      </w:r>
      <w:r w:rsidRPr="0097298F">
        <w:rPr>
          <w:rStyle w:val="Verborgentekst"/>
          <w:color w:val="000000"/>
          <w:lang w:val="nl-NL"/>
        </w:rPr>
        <w:t>(in te vullen door de gegadigde, niet zijnde een combinatie)</w:t>
      </w:r>
    </w:p>
    <w:p w:rsidR="00A26EFD" w:rsidRPr="0097298F" w:rsidRDefault="00A26EFD" w:rsidP="00A26EFD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746664">
              <w:rPr>
                <w:rFonts w:cs="Verdana"/>
                <w:color w:val="000000"/>
                <w:lang w:val="nl-NL"/>
              </w:rPr>
              <w:t>Na</w:t>
            </w:r>
            <w:r w:rsidRPr="0097298F">
              <w:rPr>
                <w:rFonts w:cs="Verdana"/>
                <w:color w:val="000000"/>
              </w:rPr>
              <w:t>am (</w:t>
            </w:r>
            <w:proofErr w:type="spellStart"/>
            <w:r w:rsidRPr="0097298F">
              <w:rPr>
                <w:rFonts w:cs="Verdana"/>
                <w:color w:val="000000"/>
              </w:rPr>
              <w:t>volgens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handelsregister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Vestigingsplaats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E-</w:t>
            </w:r>
            <w:proofErr w:type="spellStart"/>
            <w:r w:rsidRPr="0097298F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26EFD" w:rsidRPr="00E82BE0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(8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  <w:tr w:rsidR="00A26EFD" w:rsidRPr="0097298F" w:rsidTr="00E7234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7027"/>
              </w:tabs>
              <w:rPr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(12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</w:tbl>
    <w:p w:rsidR="00A26EFD" w:rsidRPr="0097298F" w:rsidRDefault="00A26EFD" w:rsidP="00A26EFD">
      <w:pPr>
        <w:spacing w:line="260" w:lineRule="atLeast"/>
        <w:ind w:left="1418"/>
        <w:rPr>
          <w:rFonts w:cs="Verdana"/>
          <w:color w:val="000000"/>
        </w:rPr>
      </w:pPr>
    </w:p>
    <w:p w:rsidR="00A26EFD" w:rsidRPr="0097298F" w:rsidRDefault="00A26EFD" w:rsidP="00A26EFD">
      <w:pPr>
        <w:numPr>
          <w:ilvl w:val="0"/>
          <w:numId w:val="31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97298F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:rsidR="00A26EFD" w:rsidRPr="0097298F" w:rsidRDefault="00A26EFD" w:rsidP="00A26EFD">
      <w:pPr>
        <w:rPr>
          <w:rFonts w:cs="V&amp;W Syntax (Adobe)"/>
          <w:color w:val="000000"/>
          <w:lang w:val="nl-NL"/>
        </w:rPr>
      </w:pPr>
      <w:r w:rsidRPr="0097298F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:rsidR="00A26EFD" w:rsidRPr="0097298F" w:rsidRDefault="00A26EFD" w:rsidP="00A26EFD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Combinatie</w:t>
            </w:r>
            <w:proofErr w:type="spellEnd"/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Rechtsvorm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(</w:t>
            </w:r>
            <w:proofErr w:type="spellStart"/>
            <w:r w:rsidRPr="0097298F">
              <w:rPr>
                <w:rFonts w:cs="Verdana"/>
                <w:color w:val="000000"/>
              </w:rPr>
              <w:t>indien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van </w:t>
            </w:r>
            <w:proofErr w:type="spellStart"/>
            <w:r w:rsidRPr="0097298F">
              <w:rPr>
                <w:rFonts w:cs="Verdana"/>
                <w:color w:val="000000"/>
              </w:rPr>
              <w:t>toepassing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1 </w:t>
            </w:r>
          </w:p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(</w:t>
            </w:r>
            <w:proofErr w:type="spellStart"/>
            <w:r w:rsidRPr="0097298F">
              <w:rPr>
                <w:rFonts w:cs="Verdana"/>
                <w:color w:val="000000"/>
              </w:rPr>
              <w:t>Penvoerder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Vestigingsplaats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1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2 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Vestigingsplaats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2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3 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26EFD" w:rsidRPr="0097298F" w:rsidTr="00E7234E">
        <w:trPr>
          <w:trHeight w:val="70"/>
          <w:jc w:val="right"/>
        </w:trPr>
        <w:tc>
          <w:tcPr>
            <w:tcW w:w="2127" w:type="dxa"/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lastRenderedPageBreak/>
              <w:t>Vestigingsplaats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onderneming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3</w:t>
            </w:r>
          </w:p>
        </w:tc>
        <w:tc>
          <w:tcPr>
            <w:tcW w:w="7088" w:type="dxa"/>
          </w:tcPr>
          <w:p w:rsidR="00A26EFD" w:rsidRPr="0097298F" w:rsidRDefault="00A26EFD" w:rsidP="00E7234E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:rsidR="00A26EFD" w:rsidRPr="0097298F" w:rsidRDefault="00A26EFD" w:rsidP="00A26EFD">
      <w:pPr>
        <w:rPr>
          <w:rFonts w:cs="Verdana"/>
          <w:color w:val="000000"/>
        </w:rPr>
      </w:pPr>
    </w:p>
    <w:p w:rsidR="00A26EFD" w:rsidRPr="0097298F" w:rsidRDefault="00A26EFD" w:rsidP="00A26EFD">
      <w:pPr>
        <w:rPr>
          <w:rFonts w:cs="Verdana"/>
          <w:color w:val="000000"/>
          <w:lang w:val="nl-NL"/>
        </w:rPr>
      </w:pPr>
      <w:r w:rsidRPr="0097298F">
        <w:rPr>
          <w:rFonts w:cs="Verdana"/>
          <w:color w:val="000000"/>
          <w:lang w:val="nl-NL"/>
        </w:rPr>
        <w:t>Vul de tabel aan indien nodig.</w:t>
      </w:r>
    </w:p>
    <w:p w:rsidR="00A26EFD" w:rsidRPr="0097298F" w:rsidRDefault="00A26EFD" w:rsidP="00A26EFD">
      <w:pPr>
        <w:rPr>
          <w:rFonts w:cs="Verdana"/>
          <w:color w:val="000000"/>
          <w:lang w:val="nl-NL"/>
        </w:rPr>
      </w:pPr>
    </w:p>
    <w:p w:rsidR="00A26EFD" w:rsidRPr="0097298F" w:rsidRDefault="00A26EFD" w:rsidP="00A26EFD">
      <w:pPr>
        <w:suppressAutoHyphens/>
        <w:rPr>
          <w:rFonts w:cs="Verdana"/>
          <w:color w:val="000000"/>
          <w:lang w:val="nl-NL"/>
        </w:rPr>
      </w:pPr>
      <w:r w:rsidRPr="0097298F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:rsidR="00A26EFD" w:rsidRPr="0097298F" w:rsidRDefault="00A26EFD" w:rsidP="00A26EFD">
      <w:pPr>
        <w:rPr>
          <w:rFonts w:cs="Verdana"/>
          <w:color w:val="000000"/>
          <w:lang w:val="nl-NL"/>
        </w:rPr>
      </w:pPr>
    </w:p>
    <w:p w:rsidR="00A26EFD" w:rsidRPr="0097298F" w:rsidRDefault="00A26EFD" w:rsidP="00A26EFD">
      <w:pPr>
        <w:rPr>
          <w:rFonts w:cs="Verdana"/>
          <w:b/>
          <w:bCs/>
          <w:color w:val="000000"/>
        </w:rPr>
      </w:pPr>
      <w:proofErr w:type="spellStart"/>
      <w:r w:rsidRPr="0097298F">
        <w:rPr>
          <w:rFonts w:cs="Verdana"/>
          <w:b/>
          <w:bCs/>
          <w:color w:val="000000"/>
        </w:rPr>
        <w:t>Onderneming</w:t>
      </w:r>
      <w:proofErr w:type="spellEnd"/>
      <w:r w:rsidRPr="0097298F">
        <w:rPr>
          <w:rFonts w:cs="Verdana"/>
          <w:b/>
          <w:bCs/>
          <w:color w:val="000000"/>
        </w:rPr>
        <w:t xml:space="preserve"> 1 / PENVOERDER</w:t>
      </w:r>
    </w:p>
    <w:p w:rsidR="00A26EFD" w:rsidRPr="0097298F" w:rsidRDefault="00A26EFD" w:rsidP="00A26EFD">
      <w:pPr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(</w:t>
            </w:r>
            <w:proofErr w:type="spellStart"/>
            <w:r w:rsidRPr="0097298F">
              <w:rPr>
                <w:rFonts w:cs="Verdana"/>
                <w:color w:val="000000"/>
              </w:rPr>
              <w:t>volgens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handelsregister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E-</w:t>
            </w:r>
            <w:proofErr w:type="spellStart"/>
            <w:r w:rsidRPr="0097298F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26EFD" w:rsidRPr="00E82BE0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(8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7027"/>
              </w:tabs>
              <w:rPr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(12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</w:tbl>
    <w:p w:rsidR="00A26EFD" w:rsidRPr="0097298F" w:rsidRDefault="00A26EFD" w:rsidP="00A26EFD">
      <w:pPr>
        <w:ind w:left="1418"/>
        <w:rPr>
          <w:rFonts w:cs="Verdana"/>
          <w:color w:val="000000"/>
        </w:rPr>
      </w:pPr>
    </w:p>
    <w:p w:rsidR="00A26EFD" w:rsidRPr="0097298F" w:rsidRDefault="00A26EFD" w:rsidP="00A26EFD">
      <w:pPr>
        <w:rPr>
          <w:rFonts w:cs="Verdana"/>
          <w:b/>
          <w:bCs/>
          <w:color w:val="000000"/>
        </w:rPr>
      </w:pPr>
      <w:proofErr w:type="spellStart"/>
      <w:r w:rsidRPr="0097298F">
        <w:rPr>
          <w:rFonts w:cs="Verdana"/>
          <w:b/>
          <w:bCs/>
          <w:color w:val="000000"/>
        </w:rPr>
        <w:t>Onderneming</w:t>
      </w:r>
      <w:proofErr w:type="spellEnd"/>
      <w:r w:rsidRPr="0097298F">
        <w:rPr>
          <w:rFonts w:cs="Verdana"/>
          <w:b/>
          <w:bCs/>
          <w:color w:val="000000"/>
        </w:rPr>
        <w:t xml:space="preserve"> 2</w:t>
      </w:r>
    </w:p>
    <w:p w:rsidR="00A26EFD" w:rsidRPr="0097298F" w:rsidRDefault="00A26EFD" w:rsidP="00A26EFD">
      <w:pPr>
        <w:ind w:left="1418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(</w:t>
            </w:r>
            <w:proofErr w:type="spellStart"/>
            <w:r w:rsidRPr="0097298F">
              <w:rPr>
                <w:rFonts w:cs="Verdana"/>
                <w:color w:val="000000"/>
              </w:rPr>
              <w:t>volgens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handelsregister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E-</w:t>
            </w:r>
            <w:proofErr w:type="spellStart"/>
            <w:r w:rsidRPr="0097298F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26EFD" w:rsidRPr="00E82BE0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(8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6980"/>
              </w:tabs>
              <w:rPr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(12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</w:tbl>
    <w:p w:rsidR="00A26EFD" w:rsidRPr="0097298F" w:rsidRDefault="00A26EFD" w:rsidP="00A26EFD">
      <w:pPr>
        <w:rPr>
          <w:rFonts w:cs="Verdana"/>
          <w:b/>
          <w:bCs/>
          <w:color w:val="000000"/>
        </w:rPr>
      </w:pPr>
      <w:r w:rsidRPr="0097298F">
        <w:rPr>
          <w:rFonts w:cs="Verdana"/>
          <w:color w:val="000000"/>
        </w:rPr>
        <w:br/>
      </w:r>
      <w:proofErr w:type="spellStart"/>
      <w:r w:rsidRPr="0097298F">
        <w:rPr>
          <w:rFonts w:cs="Verdana"/>
          <w:b/>
          <w:bCs/>
          <w:color w:val="000000"/>
        </w:rPr>
        <w:t>Onderneming</w:t>
      </w:r>
      <w:proofErr w:type="spellEnd"/>
      <w:r w:rsidRPr="0097298F">
        <w:rPr>
          <w:rFonts w:cs="Verdana"/>
          <w:b/>
          <w:bCs/>
          <w:color w:val="000000"/>
        </w:rPr>
        <w:t xml:space="preserve"> 3</w:t>
      </w:r>
    </w:p>
    <w:p w:rsidR="00A26EFD" w:rsidRPr="0097298F" w:rsidRDefault="00A26EFD" w:rsidP="00A26EFD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Naam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(</w:t>
            </w:r>
            <w:proofErr w:type="spellStart"/>
            <w:r w:rsidRPr="0097298F">
              <w:rPr>
                <w:rFonts w:cs="Verdana"/>
                <w:color w:val="000000"/>
              </w:rPr>
              <w:t>volgens</w:t>
            </w:r>
            <w:proofErr w:type="spellEnd"/>
            <w:r w:rsidRPr="0097298F">
              <w:rPr>
                <w:rFonts w:cs="Verdana"/>
                <w:color w:val="000000"/>
              </w:rPr>
              <w:t xml:space="preserve"> </w:t>
            </w:r>
            <w:proofErr w:type="spellStart"/>
            <w:r w:rsidRPr="0097298F">
              <w:rPr>
                <w:rFonts w:cs="Verdana"/>
                <w:color w:val="000000"/>
              </w:rPr>
              <w:t>handelsregister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E-</w:t>
            </w:r>
            <w:proofErr w:type="spellStart"/>
            <w:r w:rsidRPr="0097298F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26EFD" w:rsidRPr="00E82BE0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97298F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(8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  <w:tr w:rsidR="00A26EFD" w:rsidRPr="0097298F" w:rsidTr="00E7234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97298F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FD" w:rsidRPr="0097298F" w:rsidRDefault="00A26EFD" w:rsidP="00E7234E">
            <w:pPr>
              <w:tabs>
                <w:tab w:val="right" w:pos="6980"/>
              </w:tabs>
              <w:rPr>
                <w:color w:val="000000"/>
              </w:rPr>
            </w:pPr>
            <w:r w:rsidRPr="0097298F">
              <w:rPr>
                <w:color w:val="000000"/>
              </w:rPr>
              <w:tab/>
            </w:r>
            <w:r w:rsidRPr="0097298F">
              <w:rPr>
                <w:rFonts w:cs="Verdana"/>
                <w:color w:val="000000"/>
              </w:rPr>
              <w:t xml:space="preserve">(12 </w:t>
            </w:r>
            <w:proofErr w:type="spellStart"/>
            <w:r w:rsidRPr="0097298F">
              <w:rPr>
                <w:rFonts w:cs="Verdana"/>
                <w:color w:val="000000"/>
              </w:rPr>
              <w:t>cijfers</w:t>
            </w:r>
            <w:proofErr w:type="spellEnd"/>
            <w:r w:rsidRPr="0097298F">
              <w:rPr>
                <w:rFonts w:cs="Verdana"/>
                <w:color w:val="000000"/>
              </w:rPr>
              <w:t>)</w:t>
            </w:r>
          </w:p>
        </w:tc>
      </w:tr>
    </w:tbl>
    <w:p w:rsidR="00A26EFD" w:rsidRPr="0097298F" w:rsidRDefault="00A26EFD" w:rsidP="00A26EFD">
      <w:pPr>
        <w:rPr>
          <w:rFonts w:cs="Verdana"/>
          <w:b/>
          <w:color w:val="000000"/>
        </w:rPr>
      </w:pPr>
    </w:p>
    <w:p w:rsidR="00A26EFD" w:rsidRPr="0097298F" w:rsidRDefault="00A26EFD" w:rsidP="00A26EFD">
      <w:pPr>
        <w:rPr>
          <w:rFonts w:cs="Verdana"/>
          <w:color w:val="000000"/>
          <w:lang w:val="nl-NL"/>
        </w:rPr>
      </w:pPr>
      <w:r w:rsidRPr="0097298F">
        <w:rPr>
          <w:rFonts w:cs="Verdana"/>
          <w:color w:val="000000"/>
          <w:lang w:val="nl-NL"/>
        </w:rPr>
        <w:t>Vul de tabel aan indien nodig.</w:t>
      </w:r>
    </w:p>
    <w:bookmarkEnd w:id="7"/>
    <w:p w:rsidR="00241548" w:rsidRPr="00A26EFD" w:rsidRDefault="00241548" w:rsidP="00241548">
      <w:pPr>
        <w:rPr>
          <w:lang w:val="nl-NL"/>
        </w:rPr>
      </w:pPr>
    </w:p>
    <w:sectPr w:rsidR="00241548" w:rsidRPr="00A26EFD" w:rsidSect="00736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EFD" w:rsidRDefault="00A26EFD" w:rsidP="0088501B">
      <w:r>
        <w:separator/>
      </w:r>
    </w:p>
  </w:endnote>
  <w:endnote w:type="continuationSeparator" w:id="0">
    <w:p w:rsidR="00A26EFD" w:rsidRDefault="00A26EF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Default="001D18E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Default="001D18E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Default="001D18E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EFD" w:rsidRDefault="00A26EFD" w:rsidP="0088501B">
      <w:r>
        <w:separator/>
      </w:r>
    </w:p>
  </w:footnote>
  <w:footnote w:type="continuationSeparator" w:id="0">
    <w:p w:rsidR="00A26EFD" w:rsidRDefault="00A26EF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Default="001D18E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Pr="00B83447" w:rsidRDefault="001D18E8" w:rsidP="001D18E8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18E8" w:rsidRPr="00AC3DEB" w:rsidRDefault="001D18E8" w:rsidP="001D18E8">
    <w:pPr>
      <w:tabs>
        <w:tab w:val="left" w:pos="540"/>
        <w:tab w:val="right" w:pos="8640"/>
      </w:tabs>
      <w:rPr>
        <w:rFonts w:cs="V&amp;W Syntax (Adobe)"/>
        <w:highlight w:val="yellow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Pr="00DB0DCA">
      <w:rPr>
        <w:rFonts w:cs="V&amp;W Syntax (Adobe)"/>
      </w:rPr>
      <w:t>31159705</w:t>
    </w:r>
  </w:p>
  <w:p w:rsidR="001D18E8" w:rsidRDefault="001D18E8" w:rsidP="001D18E8">
    <w:pPr>
      <w:pStyle w:val="Koptekst"/>
      <w:numPr>
        <w:ilvl w:val="0"/>
        <w:numId w:val="32"/>
      </w:numPr>
    </w:pPr>
    <w:bookmarkStart w:id="19" w:name="_GoBack"/>
    <w:bookmarkEnd w:id="1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E8" w:rsidRDefault="001D18E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.75pt" o:hralign="center" o:bullet="t" o:hrstd="t" o:hrnoshade="t" o:hr="t" fillcolor="black" stroked="f">
        <v:imagedata r:id="rId1" o:title=""/>
      </v:rect>
    </w:pict>
  </w:numPicBullet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4" w15:restartNumberingAfterBreak="0">
    <w:nsid w:val="25770466"/>
    <w:multiLevelType w:val="multilevel"/>
    <w:tmpl w:val="57B2C60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93D1D16"/>
    <w:multiLevelType w:val="hybridMultilevel"/>
    <w:tmpl w:val="3D16FE00"/>
    <w:lvl w:ilvl="0" w:tplc="C8C610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618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8F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824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4CB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2E4D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9E9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140B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B8DF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EFD"/>
    <w:rsid w:val="000E1F3B"/>
    <w:rsid w:val="001D18E8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26EFD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82BE0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3688"/>
  <w15:chartTrackingRefBased/>
  <w15:docId w15:val="{C31D10D6-8E29-4C00-924C-96CAC80A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A26EFD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referentiegegevens">
    <w:name w:val="referentiegegevens"/>
    <w:basedOn w:val="Standaardalinea-lettertype"/>
    <w:rsid w:val="00A26EFD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A26EFD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A26EFD"/>
    <w:pPr>
      <w:numPr>
        <w:ilvl w:val="1"/>
        <w:numId w:val="30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A26EFD"/>
    <w:pPr>
      <w:numPr>
        <w:ilvl w:val="2"/>
        <w:numId w:val="30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A26EFD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A26EF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A26EFD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A26EFD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50FC-61B2-4386-8E6C-40ED175F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Belgers, Roel (PPO)</dc:creator>
  <cp:keywords/>
  <dc:description/>
  <cp:lastModifiedBy>Rutjes, Bob (PPO)</cp:lastModifiedBy>
  <cp:revision>3</cp:revision>
  <dcterms:created xsi:type="dcterms:W3CDTF">2023-01-09T08:24:00Z</dcterms:created>
  <dcterms:modified xsi:type="dcterms:W3CDTF">2023-01-12T11:38:00Z</dcterms:modified>
</cp:coreProperties>
</file>